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711952" name="251a0f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463882" name="251a0f50-12ed-11f1-a161-6f843e80b03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083500" name="3c811e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843402" name="3c811e40-12ed-11f1-a161-6f843e80b03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339848" name="5511b91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930741" name="5511b910-12ed-11f1-a161-6f843e80b03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5749433" name="669bc6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922946" name="669bc630-12ed-11f1-a161-6f843e80b0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413433" name="7859667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871995" name="78596670-12ed-11f1-a161-6f843e80b03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292107" name="f05557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39064" name="f05557b0-12ed-11f1-a161-6f843e80b0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971325" name="0481ae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708681" name="0481ae00-12ee-11f1-a161-6f843e80b03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101172" name="914b179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231703" name="914b1790-12ee-11f1-a161-6f843e80b03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979290" name="81cc274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321881" name="81cc2740-12ef-11f1-a161-6f843e80b03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592860" name="98d956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438048" name="98d95660-12ef-11f1-a161-6f843e80b0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1416" name="ae63dd2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501668" name="ae63dd20-12ef-11f1-a161-6f843e80b0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172641" name="21cba04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520090" name="21cba040-12f0-11f1-a161-6f843e80b0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1345076" name="65b4ba3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594212" name="65b4ba30-12f0-11f1-a161-6f843e80b03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816791" name="36ee6f1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58583" name="36ee6f10-12f1-11f1-a161-6f843e80b0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728685" name="4776eab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592133" name="4776eab0-12f1-11f1-a161-6f843e80b03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5126960" name="8834dc6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578053" name="8834dc60-12f1-11f1-a161-6f843e80b0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1486779" name="0d04f3d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384807" name="0d04f3d0-12f2-11f1-a161-6f843e80b0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Kirchweg 39, 8102 Oberengstringen</w:t>
          </w:r>
        </w:p>
        <w:p>
          <w:pPr>
            <w:spacing w:before="0" w:after="0"/>
          </w:pPr>
          <w:r>
            <w:t>696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